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40C96" w14:textId="77777777" w:rsidR="00A45F55" w:rsidRPr="00836FD3" w:rsidRDefault="00A45F55" w:rsidP="000E4513">
      <w:pPr>
        <w:pStyle w:val="Geenafstand"/>
      </w:pPr>
    </w:p>
    <w:p w14:paraId="7F63CB74" w14:textId="77777777" w:rsidR="00836FD3" w:rsidRDefault="00A45F55" w:rsidP="000E4513">
      <w:pPr>
        <w:pStyle w:val="Geenafstand"/>
        <w:rPr>
          <w:b/>
        </w:rPr>
      </w:pPr>
      <w:r>
        <w:rPr>
          <w:b/>
        </w:rPr>
        <w:t xml:space="preserve">Visie met betrekking tot duurzaamheid </w:t>
      </w:r>
    </w:p>
    <w:p w14:paraId="32810FBC" w14:textId="77777777" w:rsidR="00A45F55" w:rsidRDefault="00A45F55" w:rsidP="000E4513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30DA7EAA" w14:textId="77777777" w:rsidTr="00A45F55">
        <w:tc>
          <w:tcPr>
            <w:tcW w:w="9062" w:type="dxa"/>
          </w:tcPr>
          <w:p w14:paraId="1C457D09" w14:textId="65DA8F46" w:rsidR="00A45F55" w:rsidRPr="00A1364A" w:rsidRDefault="00A1364A" w:rsidP="000E4513">
            <w:pPr>
              <w:pStyle w:val="Geenafstand"/>
            </w:pPr>
            <w:r>
              <w:t>…</w:t>
            </w:r>
          </w:p>
        </w:tc>
      </w:tr>
    </w:tbl>
    <w:p w14:paraId="493A02AB" w14:textId="77777777" w:rsidR="00A45F55" w:rsidRDefault="00A45F55" w:rsidP="000E4513">
      <w:pPr>
        <w:pStyle w:val="Geenafstand"/>
        <w:rPr>
          <w:b/>
        </w:rPr>
      </w:pPr>
    </w:p>
    <w:p w14:paraId="51853BD4" w14:textId="77777777" w:rsidR="00A45F55" w:rsidRDefault="00A45F55" w:rsidP="000E4513">
      <w:pPr>
        <w:pStyle w:val="Geenafstand"/>
        <w:rPr>
          <w:b/>
        </w:rPr>
      </w:pPr>
      <w:r>
        <w:rPr>
          <w:b/>
        </w:rPr>
        <w:t>Duurzaamheid van Bloemen</w:t>
      </w:r>
    </w:p>
    <w:p w14:paraId="7F550875" w14:textId="77777777" w:rsidR="00A45F55" w:rsidRDefault="00A45F55" w:rsidP="000E4513">
      <w:pPr>
        <w:pStyle w:val="Geenafstand"/>
        <w:rPr>
          <w:b/>
        </w:rPr>
      </w:pPr>
    </w:p>
    <w:p w14:paraId="7C32658A" w14:textId="5BDF6C92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</w:t>
      </w:r>
      <w:r>
        <w:rPr>
          <w:szCs w:val="18"/>
        </w:rPr>
        <w:t>w</w:t>
      </w:r>
      <w:r w:rsidRPr="0022478A">
        <w:rPr>
          <w:szCs w:val="18"/>
        </w:rPr>
        <w:t>elke</w:t>
      </w:r>
      <w:r w:rsidR="00A1364A">
        <w:rPr>
          <w:szCs w:val="18"/>
        </w:rPr>
        <w:t xml:space="preserve"> doelstellingen en</w:t>
      </w:r>
      <w:r w:rsidRPr="0022478A">
        <w:rPr>
          <w:szCs w:val="18"/>
        </w:rPr>
        <w:t xml:space="preserve"> maatregelen </w:t>
      </w:r>
      <w:r w:rsidRPr="0022478A">
        <w:rPr>
          <w:szCs w:val="18"/>
          <w:u w:val="single"/>
        </w:rPr>
        <w:t>nu al</w:t>
      </w:r>
      <w:r w:rsidRPr="0022478A">
        <w:rPr>
          <w:szCs w:val="18"/>
        </w:rPr>
        <w:t xml:space="preserve"> </w:t>
      </w:r>
      <w:r>
        <w:rPr>
          <w:szCs w:val="18"/>
        </w:rPr>
        <w:t xml:space="preserve">worden </w:t>
      </w:r>
      <w:r w:rsidRPr="0022478A">
        <w:rPr>
          <w:szCs w:val="18"/>
        </w:rPr>
        <w:t xml:space="preserve">genomen </w:t>
      </w:r>
      <w:r>
        <w:rPr>
          <w:szCs w:val="18"/>
        </w:rPr>
        <w:t>met betrekking tot</w:t>
      </w:r>
      <w:r w:rsidRPr="0022478A">
        <w:rPr>
          <w:szCs w:val="18"/>
        </w:rPr>
        <w:t xml:space="preserve"> </w:t>
      </w:r>
      <w:r w:rsidRPr="0022478A">
        <w:rPr>
          <w:szCs w:val="18"/>
          <w:u w:val="single"/>
        </w:rPr>
        <w:t>duurzaamheid van bloemen</w:t>
      </w:r>
      <w:r w:rsidRPr="0022478A">
        <w:rPr>
          <w:szCs w:val="18"/>
        </w:rPr>
        <w:t xml:space="preserve">? Wat leveren de maatregelen op? </w:t>
      </w:r>
    </w:p>
    <w:p w14:paraId="346E54D9" w14:textId="77777777" w:rsidR="00A45F55" w:rsidRDefault="00A45F55" w:rsidP="00A45F55">
      <w:pPr>
        <w:widowControl w:val="0"/>
        <w:spacing w:line="276" w:lineRule="auto"/>
        <w:jc w:val="both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7D8ADC92" w14:textId="77777777" w:rsidTr="00A45F55">
        <w:tc>
          <w:tcPr>
            <w:tcW w:w="9062" w:type="dxa"/>
          </w:tcPr>
          <w:p w14:paraId="07B9CA19" w14:textId="40ED618B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… </w:t>
            </w:r>
          </w:p>
        </w:tc>
      </w:tr>
    </w:tbl>
    <w:p w14:paraId="533CD5C8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5FE24687" w14:textId="77777777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>
        <w:rPr>
          <w:szCs w:val="18"/>
        </w:rPr>
        <w:t>Inschrijver beschrijft w</w:t>
      </w:r>
      <w:r w:rsidRPr="001A0824">
        <w:rPr>
          <w:szCs w:val="18"/>
        </w:rPr>
        <w:t xml:space="preserve">elke </w:t>
      </w:r>
      <w:r w:rsidRPr="001A0824">
        <w:rPr>
          <w:szCs w:val="18"/>
          <w:u w:val="single"/>
        </w:rPr>
        <w:t>doelstellingen</w:t>
      </w:r>
      <w:r w:rsidRPr="001A0824">
        <w:rPr>
          <w:szCs w:val="18"/>
        </w:rPr>
        <w:t xml:space="preserve"> Inschrijver ten aanzien van </w:t>
      </w:r>
      <w:r>
        <w:rPr>
          <w:szCs w:val="18"/>
          <w:u w:val="single"/>
        </w:rPr>
        <w:t>duurzaamheid van</w:t>
      </w:r>
      <w:r w:rsidRPr="001A0824">
        <w:rPr>
          <w:szCs w:val="18"/>
          <w:u w:val="single"/>
        </w:rPr>
        <w:t xml:space="preserve"> bloemen</w:t>
      </w:r>
      <w:r w:rsidRPr="001A0824">
        <w:rPr>
          <w:szCs w:val="18"/>
        </w:rPr>
        <w:t xml:space="preserve"> binnen deze </w:t>
      </w:r>
      <w:r>
        <w:rPr>
          <w:szCs w:val="18"/>
        </w:rPr>
        <w:t>raamovereenkomst</w:t>
      </w:r>
      <w:r w:rsidRPr="001A0824">
        <w:rPr>
          <w:szCs w:val="18"/>
        </w:rPr>
        <w:t xml:space="preserve"> heeft en waarom </w:t>
      </w:r>
      <w:r>
        <w:rPr>
          <w:szCs w:val="18"/>
        </w:rPr>
        <w:t xml:space="preserve">voor </w:t>
      </w:r>
      <w:r w:rsidRPr="001A0824">
        <w:rPr>
          <w:szCs w:val="18"/>
        </w:rPr>
        <w:t>deze doelstellingen</w:t>
      </w:r>
      <w:r>
        <w:rPr>
          <w:szCs w:val="18"/>
        </w:rPr>
        <w:t xml:space="preserve"> is gekozen;</w:t>
      </w:r>
    </w:p>
    <w:p w14:paraId="06B87FF7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19380896" w14:textId="77777777" w:rsidTr="00A45F55">
        <w:tc>
          <w:tcPr>
            <w:tcW w:w="9062" w:type="dxa"/>
          </w:tcPr>
          <w:p w14:paraId="6F11CED1" w14:textId="0BC99AF5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</w:tbl>
    <w:p w14:paraId="15AE2242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5465078E" w14:textId="77777777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>
        <w:rPr>
          <w:szCs w:val="18"/>
        </w:rPr>
        <w:t>Inschrijver beschrijft w</w:t>
      </w:r>
      <w:r w:rsidRPr="001A0824">
        <w:rPr>
          <w:szCs w:val="18"/>
        </w:rPr>
        <w:t xml:space="preserve">elke maatregelen genomen </w:t>
      </w:r>
      <w:r w:rsidRPr="001A0824">
        <w:rPr>
          <w:szCs w:val="18"/>
          <w:u w:val="single"/>
        </w:rPr>
        <w:t>gaan worden</w:t>
      </w:r>
      <w:r w:rsidRPr="001A0824">
        <w:rPr>
          <w:szCs w:val="18"/>
        </w:rPr>
        <w:t xml:space="preserve"> ten aanzien van </w:t>
      </w:r>
      <w:r>
        <w:rPr>
          <w:szCs w:val="18"/>
          <w:u w:val="single"/>
        </w:rPr>
        <w:t xml:space="preserve">duurzaamheid van </w:t>
      </w:r>
      <w:r w:rsidRPr="009211A5">
        <w:rPr>
          <w:szCs w:val="18"/>
          <w:u w:val="single"/>
        </w:rPr>
        <w:t>de bloemen</w:t>
      </w:r>
      <w:r>
        <w:rPr>
          <w:szCs w:val="18"/>
        </w:rPr>
        <w:t xml:space="preserve"> </w:t>
      </w:r>
      <w:r w:rsidRPr="009211A5">
        <w:rPr>
          <w:szCs w:val="18"/>
        </w:rPr>
        <w:t>binnen</w:t>
      </w:r>
      <w:r w:rsidRPr="001A0824">
        <w:rPr>
          <w:szCs w:val="18"/>
        </w:rPr>
        <w:t xml:space="preserve"> deze doelstellingen </w:t>
      </w:r>
      <w:r>
        <w:rPr>
          <w:szCs w:val="18"/>
        </w:rPr>
        <w:t xml:space="preserve">(Inschrijver beschrijft hierbij de maatregelen per contractjaar) </w:t>
      </w:r>
      <w:r w:rsidRPr="001A0824">
        <w:rPr>
          <w:szCs w:val="18"/>
        </w:rPr>
        <w:t>en waarom deze maatregelen? Wat leveren de maatregelen op?</w:t>
      </w:r>
      <w:r>
        <w:rPr>
          <w:szCs w:val="18"/>
        </w:rPr>
        <w:t xml:space="preserve"> </w:t>
      </w:r>
    </w:p>
    <w:p w14:paraId="42DFBAA9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4208"/>
        <w:gridCol w:w="2004"/>
        <w:gridCol w:w="2004"/>
      </w:tblGrid>
      <w:tr w:rsidR="00A45F55" w14:paraId="240A4A24" w14:textId="77777777" w:rsidTr="00F252A8">
        <w:trPr>
          <w:trHeight w:val="617"/>
        </w:trPr>
        <w:tc>
          <w:tcPr>
            <w:tcW w:w="846" w:type="dxa"/>
          </w:tcPr>
          <w:p w14:paraId="1C08CAB3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4208" w:type="dxa"/>
          </w:tcPr>
          <w:p w14:paraId="1854FEAF" w14:textId="2C3275F5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Welke maatregelen worden er genomen ten aanzien van duurzaamheid van </w:t>
            </w:r>
            <w:r w:rsidRPr="00A45F55">
              <w:rPr>
                <w:szCs w:val="18"/>
                <w:u w:val="single"/>
              </w:rPr>
              <w:t>bloemen</w:t>
            </w:r>
            <w:r>
              <w:rPr>
                <w:szCs w:val="18"/>
              </w:rPr>
              <w:t xml:space="preserve"> binnen deze doelstellingen</w:t>
            </w:r>
            <w:r w:rsidR="00F252A8">
              <w:rPr>
                <w:szCs w:val="18"/>
              </w:rPr>
              <w:t>?</w:t>
            </w:r>
          </w:p>
        </w:tc>
        <w:tc>
          <w:tcPr>
            <w:tcW w:w="2004" w:type="dxa"/>
          </w:tcPr>
          <w:p w14:paraId="0FBB4842" w14:textId="77777777" w:rsidR="00A45F55" w:rsidRDefault="00A45F55" w:rsidP="005F4A01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Waarom deze maatregelen?</w:t>
            </w:r>
          </w:p>
        </w:tc>
        <w:tc>
          <w:tcPr>
            <w:tcW w:w="2004" w:type="dxa"/>
          </w:tcPr>
          <w:p w14:paraId="1ECFC6CC" w14:textId="77777777" w:rsidR="00A45F55" w:rsidRDefault="00A45F55" w:rsidP="005F4A01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Wat leveren de maatregelen op?</w:t>
            </w:r>
          </w:p>
        </w:tc>
      </w:tr>
      <w:tr w:rsidR="00A45F55" w14:paraId="072004B8" w14:textId="77777777" w:rsidTr="00F252A8">
        <w:trPr>
          <w:trHeight w:val="683"/>
        </w:trPr>
        <w:tc>
          <w:tcPr>
            <w:tcW w:w="846" w:type="dxa"/>
          </w:tcPr>
          <w:p w14:paraId="39CB0C3D" w14:textId="77777777" w:rsidR="00A45F55" w:rsidRDefault="00A45F55" w:rsidP="00A45F55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1</w:t>
            </w:r>
          </w:p>
        </w:tc>
        <w:tc>
          <w:tcPr>
            <w:tcW w:w="4208" w:type="dxa"/>
          </w:tcPr>
          <w:p w14:paraId="3DA14CBD" w14:textId="209E6821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  <w:r w:rsidR="00A1364A">
              <w:rPr>
                <w:szCs w:val="18"/>
              </w:rPr>
              <w:t xml:space="preserve"> …</w:t>
            </w:r>
          </w:p>
          <w:p w14:paraId="7009BA8F" w14:textId="655FF8B5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  <w:r w:rsidR="00A1364A">
              <w:rPr>
                <w:szCs w:val="18"/>
              </w:rPr>
              <w:t xml:space="preserve"> …</w:t>
            </w:r>
          </w:p>
          <w:p w14:paraId="4047003A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7EE089B5" w14:textId="383E61C4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004" w:type="dxa"/>
          </w:tcPr>
          <w:p w14:paraId="070FE064" w14:textId="70AF9BBF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  <w:tr w:rsidR="00A45F55" w14:paraId="5B02EA0D" w14:textId="77777777" w:rsidTr="00F252A8">
        <w:trPr>
          <w:trHeight w:val="429"/>
        </w:trPr>
        <w:tc>
          <w:tcPr>
            <w:tcW w:w="846" w:type="dxa"/>
          </w:tcPr>
          <w:p w14:paraId="7261B6A5" w14:textId="77777777" w:rsidR="00A45F55" w:rsidRDefault="00A45F55" w:rsidP="00A45F55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2</w:t>
            </w:r>
          </w:p>
        </w:tc>
        <w:tc>
          <w:tcPr>
            <w:tcW w:w="4208" w:type="dxa"/>
          </w:tcPr>
          <w:p w14:paraId="29A8D3CD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4CD21CB0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33A37523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20D19A75" w14:textId="4A4966CD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004" w:type="dxa"/>
          </w:tcPr>
          <w:p w14:paraId="241F2CB5" w14:textId="2E48DDA2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  <w:tr w:rsidR="00A45F55" w14:paraId="25D09E9C" w14:textId="77777777" w:rsidTr="00F252A8">
        <w:trPr>
          <w:trHeight w:val="530"/>
        </w:trPr>
        <w:tc>
          <w:tcPr>
            <w:tcW w:w="846" w:type="dxa"/>
          </w:tcPr>
          <w:p w14:paraId="19D9EDCF" w14:textId="77777777" w:rsidR="00A45F55" w:rsidRDefault="00A45F55" w:rsidP="00A45F55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3</w:t>
            </w:r>
          </w:p>
        </w:tc>
        <w:tc>
          <w:tcPr>
            <w:tcW w:w="4208" w:type="dxa"/>
          </w:tcPr>
          <w:p w14:paraId="5884E60E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7D7A8857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60CD68F7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4340B335" w14:textId="4CFADD88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004" w:type="dxa"/>
          </w:tcPr>
          <w:p w14:paraId="2427CC2D" w14:textId="60A61063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  <w:tr w:rsidR="00A45F55" w14:paraId="32073B7E" w14:textId="77777777" w:rsidTr="00F252A8">
        <w:trPr>
          <w:trHeight w:val="415"/>
        </w:trPr>
        <w:tc>
          <w:tcPr>
            <w:tcW w:w="846" w:type="dxa"/>
          </w:tcPr>
          <w:p w14:paraId="4F618C5B" w14:textId="77777777" w:rsidR="00A45F55" w:rsidRDefault="00A45F55" w:rsidP="00A45F55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4</w:t>
            </w:r>
          </w:p>
        </w:tc>
        <w:tc>
          <w:tcPr>
            <w:tcW w:w="4208" w:type="dxa"/>
          </w:tcPr>
          <w:p w14:paraId="6C52560C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2DBC0624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21446F9E" w14:textId="77777777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597AC063" w14:textId="0AA09E5A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004" w:type="dxa"/>
          </w:tcPr>
          <w:p w14:paraId="55337473" w14:textId="724CB5CD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</w:tbl>
    <w:p w14:paraId="5A8210D6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4ACCC732" w14:textId="3820B0DA" w:rsidR="00A45F55" w:rsidRDefault="00A45F55" w:rsidP="00A45F55">
      <w:pPr>
        <w:pStyle w:val="Lijstalinea"/>
        <w:widowControl w:val="0"/>
        <w:numPr>
          <w:ilvl w:val="0"/>
          <w:numId w:val="8"/>
        </w:numPr>
        <w:spacing w:line="276" w:lineRule="auto"/>
        <w:jc w:val="both"/>
        <w:rPr>
          <w:szCs w:val="18"/>
        </w:rPr>
      </w:pPr>
      <w:r w:rsidRPr="00A45F55">
        <w:rPr>
          <w:szCs w:val="18"/>
        </w:rPr>
        <w:t>Inschrijver beschrijft op welke wijze Inschrijver ervoor zorgdraagt dat er impact (o.a. bewustwording en competentie) gerealiseerd wordt in de duurzaamheid van bloemen van bloemisten/kwekers/overige onderaannemers</w:t>
      </w:r>
      <w:r w:rsidR="00D54D4E">
        <w:rPr>
          <w:szCs w:val="18"/>
        </w:rPr>
        <w:t xml:space="preserve"> ten behoeve van verantwoorde ketens</w:t>
      </w:r>
      <w:r w:rsidRPr="00A45F55">
        <w:rPr>
          <w:szCs w:val="18"/>
        </w:rPr>
        <w:t>?</w:t>
      </w:r>
    </w:p>
    <w:p w14:paraId="2D02A0C2" w14:textId="77777777" w:rsidR="00A45F55" w:rsidRPr="00A45F55" w:rsidRDefault="00A45F55" w:rsidP="00A45F55">
      <w:pPr>
        <w:pStyle w:val="Lijstalinea"/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55BCDCF0" w14:textId="77777777" w:rsidTr="00A45F55">
        <w:tc>
          <w:tcPr>
            <w:tcW w:w="9062" w:type="dxa"/>
          </w:tcPr>
          <w:p w14:paraId="58DDF2EA" w14:textId="090C7F16" w:rsidR="00A45F55" w:rsidRDefault="00A1364A" w:rsidP="000E4513">
            <w:pPr>
              <w:pStyle w:val="Geenafstand"/>
            </w:pPr>
            <w:r>
              <w:t>…</w:t>
            </w:r>
          </w:p>
        </w:tc>
      </w:tr>
    </w:tbl>
    <w:p w14:paraId="4974CC89" w14:textId="77777777" w:rsidR="00A45F55" w:rsidRDefault="00A45F55" w:rsidP="000E4513">
      <w:pPr>
        <w:pStyle w:val="Geenafstand"/>
      </w:pPr>
    </w:p>
    <w:p w14:paraId="20D78C72" w14:textId="77777777" w:rsidR="00A45F55" w:rsidRDefault="00A45F55" w:rsidP="00A45F55">
      <w:pPr>
        <w:widowControl w:val="0"/>
        <w:spacing w:line="276" w:lineRule="auto"/>
        <w:contextualSpacing/>
        <w:jc w:val="both"/>
        <w:rPr>
          <w:b/>
          <w:i/>
          <w:szCs w:val="18"/>
        </w:rPr>
      </w:pPr>
      <w:r w:rsidRPr="008A29C6">
        <w:rPr>
          <w:b/>
          <w:i/>
          <w:szCs w:val="18"/>
        </w:rPr>
        <w:t>Duurzaamheid bedrijfsprocessen</w:t>
      </w:r>
    </w:p>
    <w:p w14:paraId="3E807FE2" w14:textId="77777777" w:rsidR="005F4A01" w:rsidRPr="008A29C6" w:rsidRDefault="005F4A01" w:rsidP="00A45F55">
      <w:pPr>
        <w:widowControl w:val="0"/>
        <w:spacing w:line="276" w:lineRule="auto"/>
        <w:contextualSpacing/>
        <w:jc w:val="both"/>
        <w:rPr>
          <w:b/>
          <w:i/>
          <w:szCs w:val="18"/>
        </w:rPr>
      </w:pPr>
    </w:p>
    <w:p w14:paraId="0833C1BE" w14:textId="255512C1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</w:t>
      </w:r>
      <w:r>
        <w:rPr>
          <w:szCs w:val="18"/>
        </w:rPr>
        <w:t>w</w:t>
      </w:r>
      <w:r w:rsidRPr="0022478A">
        <w:rPr>
          <w:szCs w:val="18"/>
        </w:rPr>
        <w:t xml:space="preserve">elke </w:t>
      </w:r>
      <w:r w:rsidR="00A1364A">
        <w:rPr>
          <w:szCs w:val="18"/>
        </w:rPr>
        <w:t xml:space="preserve">doelstellingen en </w:t>
      </w:r>
      <w:r w:rsidRPr="0022478A">
        <w:rPr>
          <w:szCs w:val="18"/>
        </w:rPr>
        <w:t>maatregelen nu al</w:t>
      </w:r>
      <w:r>
        <w:rPr>
          <w:szCs w:val="18"/>
        </w:rPr>
        <w:t xml:space="preserve"> worden</w:t>
      </w:r>
      <w:r w:rsidRPr="0022478A">
        <w:rPr>
          <w:szCs w:val="18"/>
        </w:rPr>
        <w:t xml:space="preserve"> genomen ten aanzien van duurzaamheid met betrekking tot de </w:t>
      </w:r>
      <w:r w:rsidRPr="0022478A">
        <w:rPr>
          <w:szCs w:val="18"/>
          <w:u w:val="single"/>
        </w:rPr>
        <w:t>bedrijfsprocessen</w:t>
      </w:r>
      <w:r w:rsidRPr="0022478A">
        <w:rPr>
          <w:szCs w:val="18"/>
        </w:rPr>
        <w:t xml:space="preserve">? Wat leveren de maatregelen op? </w:t>
      </w:r>
    </w:p>
    <w:p w14:paraId="449C3EB6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65B2321E" w14:textId="77777777" w:rsidTr="00A45F55">
        <w:tc>
          <w:tcPr>
            <w:tcW w:w="9062" w:type="dxa"/>
          </w:tcPr>
          <w:p w14:paraId="391E97CC" w14:textId="362FE157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</w:tbl>
    <w:p w14:paraId="3B05AB10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63805DFA" w14:textId="77777777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</w:t>
      </w:r>
      <w:r>
        <w:rPr>
          <w:szCs w:val="18"/>
        </w:rPr>
        <w:t>w</w:t>
      </w:r>
      <w:r w:rsidRPr="001A0824">
        <w:rPr>
          <w:szCs w:val="18"/>
        </w:rPr>
        <w:t>elke</w:t>
      </w:r>
      <w:r w:rsidRPr="009211A5">
        <w:rPr>
          <w:szCs w:val="18"/>
        </w:rPr>
        <w:t xml:space="preserve"> </w:t>
      </w:r>
      <w:r w:rsidRPr="001A0824">
        <w:rPr>
          <w:szCs w:val="18"/>
          <w:u w:val="single"/>
        </w:rPr>
        <w:t>doelstellingen</w:t>
      </w:r>
      <w:r>
        <w:rPr>
          <w:szCs w:val="18"/>
        </w:rPr>
        <w:t xml:space="preserve"> I</w:t>
      </w:r>
      <w:r w:rsidRPr="001A0824">
        <w:rPr>
          <w:szCs w:val="18"/>
        </w:rPr>
        <w:t xml:space="preserve">nschrijver ten aanzien van duurzaamheid met betrekking tot de </w:t>
      </w:r>
      <w:r w:rsidRPr="001A0824">
        <w:rPr>
          <w:szCs w:val="18"/>
          <w:u w:val="single"/>
        </w:rPr>
        <w:t>bedrijfs</w:t>
      </w:r>
      <w:r>
        <w:rPr>
          <w:szCs w:val="18"/>
          <w:u w:val="single"/>
        </w:rPr>
        <w:t>processen</w:t>
      </w:r>
      <w:r>
        <w:rPr>
          <w:szCs w:val="18"/>
        </w:rPr>
        <w:t xml:space="preserve"> binnen deze raamovereenkomst heeft</w:t>
      </w:r>
      <w:r w:rsidRPr="001A0824">
        <w:rPr>
          <w:szCs w:val="18"/>
        </w:rPr>
        <w:t xml:space="preserve"> en waarom voor deze doelstellingen is gekozen;</w:t>
      </w:r>
    </w:p>
    <w:p w14:paraId="4EA22DE4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0067260C" w14:textId="77777777" w:rsidTr="00A45F55">
        <w:tc>
          <w:tcPr>
            <w:tcW w:w="9062" w:type="dxa"/>
          </w:tcPr>
          <w:p w14:paraId="3EC75726" w14:textId="1E02B894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lastRenderedPageBreak/>
              <w:t>…</w:t>
            </w:r>
          </w:p>
        </w:tc>
      </w:tr>
    </w:tbl>
    <w:p w14:paraId="102B5AA7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6A41664C" w14:textId="77777777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</w:t>
      </w:r>
      <w:r>
        <w:rPr>
          <w:szCs w:val="18"/>
        </w:rPr>
        <w:t>w</w:t>
      </w:r>
      <w:r w:rsidRPr="001A0824">
        <w:rPr>
          <w:szCs w:val="18"/>
        </w:rPr>
        <w:t xml:space="preserve">elke maatregelen binnen deze </w:t>
      </w:r>
      <w:r>
        <w:rPr>
          <w:szCs w:val="18"/>
        </w:rPr>
        <w:t>raamovereenkomst</w:t>
      </w:r>
      <w:r w:rsidRPr="001A0824">
        <w:rPr>
          <w:szCs w:val="18"/>
        </w:rPr>
        <w:t xml:space="preserve"> genomen </w:t>
      </w:r>
      <w:r w:rsidRPr="001A0824">
        <w:rPr>
          <w:szCs w:val="18"/>
          <w:u w:val="single"/>
        </w:rPr>
        <w:t>gaan worden</w:t>
      </w:r>
      <w:r w:rsidRPr="001A0824">
        <w:rPr>
          <w:szCs w:val="18"/>
        </w:rPr>
        <w:t xml:space="preserve"> ten aanzien van </w:t>
      </w:r>
      <w:r w:rsidRPr="001A0824">
        <w:rPr>
          <w:szCs w:val="18"/>
          <w:u w:val="single"/>
        </w:rPr>
        <w:t>duurzaamheid</w:t>
      </w:r>
      <w:r>
        <w:rPr>
          <w:szCs w:val="18"/>
          <w:u w:val="single"/>
        </w:rPr>
        <w:t xml:space="preserve"> van de</w:t>
      </w:r>
      <w:r w:rsidRPr="001A0824">
        <w:rPr>
          <w:szCs w:val="18"/>
          <w:u w:val="single"/>
        </w:rPr>
        <w:t xml:space="preserve"> bedrijfsprocessen</w:t>
      </w:r>
      <w:r w:rsidRPr="009211A5">
        <w:rPr>
          <w:szCs w:val="18"/>
        </w:rPr>
        <w:t xml:space="preserve"> </w:t>
      </w:r>
      <w:r w:rsidRPr="001A0824">
        <w:rPr>
          <w:szCs w:val="18"/>
        </w:rPr>
        <w:t xml:space="preserve">binnen deze doelstellingen </w:t>
      </w:r>
      <w:r>
        <w:rPr>
          <w:szCs w:val="18"/>
        </w:rPr>
        <w:t xml:space="preserve">(Inschrijver beschrijft hierbij de maatregelen per contractjaar) </w:t>
      </w:r>
      <w:r w:rsidRPr="00A1400C">
        <w:rPr>
          <w:szCs w:val="18"/>
        </w:rPr>
        <w:t>en waarom deze maatregelen? Wat leveren de maatregelen op?</w:t>
      </w:r>
    </w:p>
    <w:p w14:paraId="69FE7191" w14:textId="77777777" w:rsidR="00A45F55" w:rsidRDefault="00A45F55" w:rsidP="00A45F55">
      <w:pPr>
        <w:pStyle w:val="Lijstalinea"/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4208"/>
        <w:gridCol w:w="2004"/>
        <w:gridCol w:w="2004"/>
      </w:tblGrid>
      <w:tr w:rsidR="00A45F55" w14:paraId="1B41AEB5" w14:textId="77777777" w:rsidTr="005F4A01">
        <w:trPr>
          <w:trHeight w:val="761"/>
        </w:trPr>
        <w:tc>
          <w:tcPr>
            <w:tcW w:w="846" w:type="dxa"/>
          </w:tcPr>
          <w:p w14:paraId="6157B2AC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4208" w:type="dxa"/>
          </w:tcPr>
          <w:p w14:paraId="7C6E5902" w14:textId="26E3F78C" w:rsidR="00A45F55" w:rsidRDefault="00A45F55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Welke maatregelen worden er genomen ten aanzien van duurzaamheid van </w:t>
            </w:r>
            <w:r w:rsidRPr="00A45F55">
              <w:rPr>
                <w:szCs w:val="18"/>
                <w:u w:val="single"/>
              </w:rPr>
              <w:t>bedrijfsvoering</w:t>
            </w:r>
            <w:r>
              <w:rPr>
                <w:szCs w:val="18"/>
              </w:rPr>
              <w:t xml:space="preserve"> binnen deze doelstellingen</w:t>
            </w:r>
            <w:r w:rsidR="00F252A8">
              <w:rPr>
                <w:szCs w:val="18"/>
              </w:rPr>
              <w:t>?</w:t>
            </w:r>
          </w:p>
        </w:tc>
        <w:tc>
          <w:tcPr>
            <w:tcW w:w="2004" w:type="dxa"/>
          </w:tcPr>
          <w:p w14:paraId="30598A7A" w14:textId="77777777" w:rsidR="00A45F55" w:rsidRDefault="00A45F55" w:rsidP="005F4A01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Waarom deze maatregelen?</w:t>
            </w:r>
          </w:p>
        </w:tc>
        <w:tc>
          <w:tcPr>
            <w:tcW w:w="2004" w:type="dxa"/>
          </w:tcPr>
          <w:p w14:paraId="762241C2" w14:textId="77777777" w:rsidR="00A45F55" w:rsidRDefault="00A45F55" w:rsidP="005F4A01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Wat leveren de maatregelen op?</w:t>
            </w:r>
          </w:p>
        </w:tc>
      </w:tr>
      <w:tr w:rsidR="00A45F55" w14:paraId="36E800FD" w14:textId="77777777" w:rsidTr="00F252A8">
        <w:trPr>
          <w:trHeight w:val="683"/>
        </w:trPr>
        <w:tc>
          <w:tcPr>
            <w:tcW w:w="846" w:type="dxa"/>
          </w:tcPr>
          <w:p w14:paraId="41D819B7" w14:textId="77777777" w:rsidR="00A45F55" w:rsidRDefault="00A45F55" w:rsidP="006D2CF8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1</w:t>
            </w:r>
          </w:p>
        </w:tc>
        <w:tc>
          <w:tcPr>
            <w:tcW w:w="4208" w:type="dxa"/>
          </w:tcPr>
          <w:p w14:paraId="1A5F51A8" w14:textId="2E3D288A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  <w:r w:rsidR="00A1364A">
              <w:rPr>
                <w:szCs w:val="18"/>
              </w:rPr>
              <w:t xml:space="preserve"> …</w:t>
            </w:r>
          </w:p>
          <w:p w14:paraId="55CC5B25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1BD16E5D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4C83AA0B" w14:textId="319E1B75" w:rsidR="00A45F55" w:rsidRDefault="00A1364A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004" w:type="dxa"/>
          </w:tcPr>
          <w:p w14:paraId="721F540A" w14:textId="31DB64B4" w:rsidR="00A45F55" w:rsidRDefault="00A1364A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  <w:tr w:rsidR="00A45F55" w14:paraId="7BE89D09" w14:textId="77777777" w:rsidTr="00F252A8">
        <w:trPr>
          <w:trHeight w:val="429"/>
        </w:trPr>
        <w:tc>
          <w:tcPr>
            <w:tcW w:w="846" w:type="dxa"/>
          </w:tcPr>
          <w:p w14:paraId="7D7ABF66" w14:textId="77777777" w:rsidR="00A45F55" w:rsidRDefault="00A45F55" w:rsidP="006D2CF8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2</w:t>
            </w:r>
          </w:p>
        </w:tc>
        <w:tc>
          <w:tcPr>
            <w:tcW w:w="4208" w:type="dxa"/>
          </w:tcPr>
          <w:p w14:paraId="690DB5EC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4E0900F7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4A76E297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4DDF930C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2004" w:type="dxa"/>
          </w:tcPr>
          <w:p w14:paraId="1519052F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</w:tr>
      <w:tr w:rsidR="00A45F55" w14:paraId="7BA292F1" w14:textId="77777777" w:rsidTr="00F252A8">
        <w:trPr>
          <w:trHeight w:val="530"/>
        </w:trPr>
        <w:tc>
          <w:tcPr>
            <w:tcW w:w="846" w:type="dxa"/>
          </w:tcPr>
          <w:p w14:paraId="25DD4E9E" w14:textId="77777777" w:rsidR="00A45F55" w:rsidRDefault="00A45F55" w:rsidP="006D2CF8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3</w:t>
            </w:r>
          </w:p>
        </w:tc>
        <w:tc>
          <w:tcPr>
            <w:tcW w:w="4208" w:type="dxa"/>
          </w:tcPr>
          <w:p w14:paraId="361DD00D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30C35598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50B77E03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2A6A121B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2004" w:type="dxa"/>
          </w:tcPr>
          <w:p w14:paraId="4245678E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</w:tr>
      <w:tr w:rsidR="00A45F55" w14:paraId="1DD55CA4" w14:textId="77777777" w:rsidTr="00F252A8">
        <w:trPr>
          <w:trHeight w:val="415"/>
        </w:trPr>
        <w:tc>
          <w:tcPr>
            <w:tcW w:w="846" w:type="dxa"/>
          </w:tcPr>
          <w:p w14:paraId="26EC1805" w14:textId="77777777" w:rsidR="00A45F55" w:rsidRDefault="00A45F55" w:rsidP="006D2CF8">
            <w:pPr>
              <w:widowControl w:val="0"/>
              <w:spacing w:line="276" w:lineRule="auto"/>
              <w:rPr>
                <w:szCs w:val="18"/>
              </w:rPr>
            </w:pPr>
            <w:r>
              <w:rPr>
                <w:szCs w:val="18"/>
              </w:rPr>
              <w:t>Jaar 4</w:t>
            </w:r>
          </w:p>
        </w:tc>
        <w:tc>
          <w:tcPr>
            <w:tcW w:w="4208" w:type="dxa"/>
          </w:tcPr>
          <w:p w14:paraId="4A624405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1.</w:t>
            </w:r>
          </w:p>
          <w:p w14:paraId="36D8433E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2.</w:t>
            </w:r>
          </w:p>
          <w:p w14:paraId="219869AE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..</w:t>
            </w:r>
          </w:p>
        </w:tc>
        <w:tc>
          <w:tcPr>
            <w:tcW w:w="2004" w:type="dxa"/>
          </w:tcPr>
          <w:p w14:paraId="6F1B0EFA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  <w:tc>
          <w:tcPr>
            <w:tcW w:w="2004" w:type="dxa"/>
          </w:tcPr>
          <w:p w14:paraId="7C1A73B2" w14:textId="77777777" w:rsidR="00A45F55" w:rsidRDefault="00A45F55" w:rsidP="006D2CF8">
            <w:pPr>
              <w:widowControl w:val="0"/>
              <w:spacing w:line="276" w:lineRule="auto"/>
              <w:jc w:val="both"/>
              <w:rPr>
                <w:szCs w:val="18"/>
              </w:rPr>
            </w:pPr>
          </w:p>
        </w:tc>
      </w:tr>
    </w:tbl>
    <w:p w14:paraId="1D4FC57D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185811F2" w14:textId="592D5BDB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</w:t>
      </w:r>
      <w:r>
        <w:rPr>
          <w:szCs w:val="18"/>
        </w:rPr>
        <w:t>op welke wijze I</w:t>
      </w:r>
      <w:r w:rsidRPr="001A0824">
        <w:rPr>
          <w:szCs w:val="18"/>
        </w:rPr>
        <w:t xml:space="preserve">nschrijver ervoor </w:t>
      </w:r>
      <w:r>
        <w:rPr>
          <w:szCs w:val="18"/>
        </w:rPr>
        <w:t xml:space="preserve">zorgdraagt </w:t>
      </w:r>
      <w:r w:rsidRPr="001A0824">
        <w:rPr>
          <w:szCs w:val="18"/>
        </w:rPr>
        <w:t>dat er impact (o.a. bewustwording en competentie) gerealiseerd wordt in de bedrijfsprocessen van bloemisten/kwekers/overige onderaannemers</w:t>
      </w:r>
      <w:r w:rsidR="00D54D4E">
        <w:rPr>
          <w:szCs w:val="18"/>
        </w:rPr>
        <w:t xml:space="preserve"> ten behoeve van verantwoorde ketens</w:t>
      </w:r>
      <w:bookmarkStart w:id="0" w:name="_GoBack"/>
      <w:bookmarkEnd w:id="0"/>
      <w:r w:rsidRPr="001A0824">
        <w:rPr>
          <w:szCs w:val="18"/>
        </w:rPr>
        <w:t>?</w:t>
      </w:r>
    </w:p>
    <w:p w14:paraId="05B539F9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36BF13E7" w14:textId="77777777" w:rsidTr="00A45F55">
        <w:tc>
          <w:tcPr>
            <w:tcW w:w="9062" w:type="dxa"/>
          </w:tcPr>
          <w:p w14:paraId="147DBCC2" w14:textId="557A74D3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</w:tbl>
    <w:p w14:paraId="5B6B4BF3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3E4D8A9C" w14:textId="77777777" w:rsidR="00A45F55" w:rsidRDefault="00A45F55" w:rsidP="00A45F55">
      <w:pPr>
        <w:spacing w:line="276" w:lineRule="auto"/>
        <w:jc w:val="both"/>
        <w:rPr>
          <w:b/>
          <w:i/>
          <w:szCs w:val="18"/>
        </w:rPr>
      </w:pPr>
      <w:r w:rsidRPr="008A29C6">
        <w:rPr>
          <w:b/>
          <w:i/>
          <w:szCs w:val="18"/>
        </w:rPr>
        <w:t>Advies en communicatie Belastingdienst met betrekking tot duurzaamheid</w:t>
      </w:r>
    </w:p>
    <w:p w14:paraId="62B6C596" w14:textId="77777777" w:rsidR="005F4A01" w:rsidRPr="008A29C6" w:rsidRDefault="005F4A01" w:rsidP="00A45F55">
      <w:pPr>
        <w:spacing w:line="276" w:lineRule="auto"/>
        <w:jc w:val="both"/>
        <w:rPr>
          <w:b/>
          <w:i/>
          <w:szCs w:val="18"/>
        </w:rPr>
      </w:pPr>
    </w:p>
    <w:p w14:paraId="3FCB5AA3" w14:textId="4BBD374D" w:rsidR="00A45F55" w:rsidRDefault="00A45F55" w:rsidP="00A45F55">
      <w:pPr>
        <w:pStyle w:val="Lijstalinea"/>
        <w:widowControl w:val="0"/>
        <w:numPr>
          <w:ilvl w:val="0"/>
          <w:numId w:val="7"/>
        </w:numPr>
        <w:spacing w:line="276" w:lineRule="auto"/>
        <w:jc w:val="both"/>
        <w:rPr>
          <w:szCs w:val="18"/>
        </w:rPr>
      </w:pPr>
      <w:r w:rsidRPr="001A0824">
        <w:rPr>
          <w:szCs w:val="18"/>
        </w:rPr>
        <w:t xml:space="preserve">Inschrijver beschrijft op welke wijze </w:t>
      </w:r>
      <w:r>
        <w:rPr>
          <w:szCs w:val="18"/>
        </w:rPr>
        <w:t>I</w:t>
      </w:r>
      <w:r w:rsidRPr="001A0824">
        <w:rPr>
          <w:szCs w:val="18"/>
        </w:rPr>
        <w:t>nschrijver verbeteraspecten van duurzaamheid communiceert richting de</w:t>
      </w:r>
      <w:r w:rsidR="00A1364A">
        <w:rPr>
          <w:szCs w:val="18"/>
        </w:rPr>
        <w:t xml:space="preserve"> contractmanager van de</w:t>
      </w:r>
      <w:r w:rsidRPr="001A0824">
        <w:rPr>
          <w:szCs w:val="18"/>
        </w:rPr>
        <w:t xml:space="preserve"> Belastingdienst, de Belastingdienst hierin gedegen advies geeft en hoe inschrijver de Belastingdienst hierin (verder) begeleid/samen optrekt; </w:t>
      </w:r>
    </w:p>
    <w:p w14:paraId="7761027E" w14:textId="77777777" w:rsid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45F55" w14:paraId="06F18D18" w14:textId="77777777" w:rsidTr="00A45F55">
        <w:tc>
          <w:tcPr>
            <w:tcW w:w="9062" w:type="dxa"/>
          </w:tcPr>
          <w:p w14:paraId="5FA98F76" w14:textId="311B0EE2" w:rsidR="00A45F55" w:rsidRDefault="00A1364A" w:rsidP="00A45F55">
            <w:pPr>
              <w:widowControl w:val="0"/>
              <w:spacing w:line="276" w:lineRule="auto"/>
              <w:jc w:val="both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</w:tr>
    </w:tbl>
    <w:p w14:paraId="7BBE826B" w14:textId="77777777" w:rsidR="00A45F55" w:rsidRPr="00A45F55" w:rsidRDefault="00A45F55" w:rsidP="00A45F55">
      <w:pPr>
        <w:widowControl w:val="0"/>
        <w:spacing w:line="276" w:lineRule="auto"/>
        <w:jc w:val="both"/>
        <w:rPr>
          <w:szCs w:val="18"/>
        </w:rPr>
      </w:pPr>
    </w:p>
    <w:p w14:paraId="569E459F" w14:textId="77777777" w:rsidR="00A45F55" w:rsidRPr="00A45F55" w:rsidRDefault="00A45F55" w:rsidP="000E4513">
      <w:pPr>
        <w:pStyle w:val="Geenafstand"/>
      </w:pPr>
    </w:p>
    <w:sectPr w:rsidR="00A45F55" w:rsidRPr="00A45F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D6FFE"/>
    <w:multiLevelType w:val="hybridMultilevel"/>
    <w:tmpl w:val="7B142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A0026"/>
    <w:multiLevelType w:val="hybridMultilevel"/>
    <w:tmpl w:val="9C2AA5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55"/>
    <w:rsid w:val="000E4513"/>
    <w:rsid w:val="000F0A32"/>
    <w:rsid w:val="00123231"/>
    <w:rsid w:val="001E10EF"/>
    <w:rsid w:val="002819EC"/>
    <w:rsid w:val="002A6674"/>
    <w:rsid w:val="00310B62"/>
    <w:rsid w:val="005F44D8"/>
    <w:rsid w:val="005F4A01"/>
    <w:rsid w:val="00836FD3"/>
    <w:rsid w:val="009776D9"/>
    <w:rsid w:val="00A1364A"/>
    <w:rsid w:val="00A45F55"/>
    <w:rsid w:val="00BD0062"/>
    <w:rsid w:val="00D54D4E"/>
    <w:rsid w:val="00D76A6B"/>
    <w:rsid w:val="00E45B7C"/>
    <w:rsid w:val="00F106CB"/>
    <w:rsid w:val="00F2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B4323"/>
  <w15:chartTrackingRefBased/>
  <w15:docId w15:val="{1CC870EE-ED34-49D2-9955-2E686BCA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A45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A45F55"/>
    <w:rPr>
      <w:rFonts w:ascii="Verdana" w:hAnsi="Verdana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45F5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45F55"/>
    <w:pPr>
      <w:spacing w:after="160"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45F55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45F5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45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D0505-C769-442C-AE61-5B27C055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Esmee E. Koning</dc:creator>
  <cp:keywords/>
  <dc:description/>
  <cp:lastModifiedBy>Esmee E. Koning</cp:lastModifiedBy>
  <cp:revision>5</cp:revision>
  <dcterms:created xsi:type="dcterms:W3CDTF">2021-11-26T10:16:00Z</dcterms:created>
  <dcterms:modified xsi:type="dcterms:W3CDTF">2021-12-03T13:42:00Z</dcterms:modified>
</cp:coreProperties>
</file>